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Schlafzimmer 1+2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91723736" name="fefe42b0-def3-11ef-90ac-4916b299cc9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29529351" name="fefe42b0-def3-11ef-90ac-4916b299cc91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35974479" name="02f0b290-def4-11ef-ad6e-2f1ea1bf02f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78618434" name="02f0b290-def4-11ef-ad6e-2f1ea1bf02f0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Schlafzimmer 1+2 Treppenhaus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(elastische) Bodenbeläge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45849981" name="50ffc2a0-def4-11ef-b3f9-03db95618e1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69394136" name="50ffc2a0-def4-11ef-b3f9-03db95618e1f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16596934" name="55d2ce80-def4-11ef-9d10-1fc8fe3bc20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80395758" name="55d2ce80-def4-11ef-9d10-1fc8fe3bc208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Schlafzimmer 2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Asbestkarton 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03313152" name="857ad1a0-def4-11ef-866e-93d8182fd04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42507551" name="857ad1a0-def4-11ef-866e-93d8182fd04d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83975104" name="8b1684b0-def4-11ef-b59a-cf454d76c17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79975778" name="8b1684b0-def4-11ef-b59a-cf454d76c17e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Schlafzimmer 2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73030718" name="9e0b9380-def4-11ef-ae86-9ba845b71ea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83387521" name="9e0b9380-def4-11ef-ae86-9ba845b71eaa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47851646" name="a416f850-def4-11ef-8c4c-25c82c9bc21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35959988" name="a416f850-def4-11ef-8c4c-25c82c9bc217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Haus </w:t>
            </w:r>
          </w:p>
          <w:p>
            <w:pPr>
              <w:spacing w:before="0" w:after="0"/>
            </w:pPr>
            <w:r>
              <w:t>DG/ OG/ EG / UG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7570062" name="cc059880-def4-11ef-954e-27d754d2257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2750251" name="cc059880-def4-11ef-954e-27d754d22574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99156691" name="def1f4c0-def4-11ef-8790-f1ec0ed1328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05288175" name="def1f4c0-def4-11ef-8790-f1ec0ed1328b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Gesammter Keller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VM-31</w:t>
            </w:r>
          </w:p>
          <w:p>
            <w:pPr>
              <w:spacing w:before="0" w:after="0"/>
            </w:pPr>
            <w:r>
              <w:t>Beton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79941239" name="9219b2d0-defb-11ef-aae4-0f257fc8cfb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42870807" name="9219b2d0-defb-11ef-aae4-0f257fc8cfb3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82756647" name="97e5c4b0-defb-11ef-8901-9b2ad8d173b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05055731" name="97e5c4b0-defb-11ef-8901-9b2ad8d173b7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Rainstrasse 47, 8712 Stäfa</w:t>
          </w:r>
        </w:p>
        <w:p>
          <w:pPr>
            <w:spacing w:before="0" w:after="0"/>
          </w:pPr>
          <w:r>
            <w:t>145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